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D4FE8" w14:textId="77777777" w:rsidR="00DB1943" w:rsidRDefault="00185C3C">
      <w:pPr>
        <w:spacing w:after="120" w:line="240" w:lineRule="auto"/>
        <w:jc w:val="center"/>
      </w:pPr>
      <w:r>
        <w:rPr>
          <w:rFonts w:ascii="Arial" w:eastAsia="Arial" w:hAnsi="Arial"/>
          <w:b/>
          <w:sz w:val="20"/>
        </w:rPr>
        <w:t>COMPLEMENTO DI SVILUPPO RURALE PER L’UMBRIA 2023-2027</w:t>
      </w:r>
    </w:p>
    <w:p w14:paraId="644F43A2" w14:textId="77777777" w:rsidR="00DB1943" w:rsidRDefault="00185C3C">
      <w:pPr>
        <w:spacing w:after="120" w:line="240" w:lineRule="auto"/>
        <w:jc w:val="center"/>
      </w:pPr>
      <w:r>
        <w:rPr>
          <w:rFonts w:ascii="Arial" w:eastAsia="Arial" w:hAnsi="Arial"/>
          <w:b/>
          <w:sz w:val="20"/>
        </w:rPr>
        <w:t>Intervento SRG08 – Sostegno ad azioni pilota e di collaudo dell’innovazione</w:t>
      </w:r>
    </w:p>
    <w:p w14:paraId="4FE27B36" w14:textId="77777777" w:rsidR="00DB1943" w:rsidRDefault="00185C3C" w:rsidP="00D5182B">
      <w:pPr>
        <w:spacing w:before="240" w:after="120" w:line="240" w:lineRule="auto"/>
        <w:jc w:val="center"/>
      </w:pPr>
      <w:r>
        <w:rPr>
          <w:rFonts w:ascii="Arial" w:eastAsia="Arial" w:hAnsi="Arial"/>
          <w:b/>
          <w:sz w:val="24"/>
        </w:rPr>
        <w:t>Scheda sintetica finale del progetto</w:t>
      </w:r>
    </w:p>
    <w:p w14:paraId="3E9DACE5" w14:textId="77777777" w:rsidR="00DB1943" w:rsidRDefault="00185C3C">
      <w:pPr>
        <w:spacing w:after="160" w:line="240" w:lineRule="auto"/>
        <w:jc w:val="center"/>
      </w:pPr>
      <w:r>
        <w:rPr>
          <w:rFonts w:ascii="Arial" w:eastAsia="Arial" w:hAnsi="Arial"/>
          <w:i/>
          <w:sz w:val="20"/>
        </w:rPr>
        <w:t>Fac-simile da compilare e trasmettere in sede di domanda di saldo</w:t>
      </w:r>
    </w:p>
    <w:p w14:paraId="1487C78C" w14:textId="318CF5C8" w:rsidR="00234617" w:rsidRPr="00653533" w:rsidRDefault="00185C3C" w:rsidP="00F62C4F">
      <w:pPr>
        <w:spacing w:before="240" w:after="60"/>
        <w:jc w:val="both"/>
        <w:rPr>
          <w:i/>
          <w:iCs/>
          <w:sz w:val="20"/>
          <w:szCs w:val="20"/>
        </w:rPr>
      </w:pPr>
      <w:r w:rsidRPr="00653533">
        <w:rPr>
          <w:rFonts w:ascii="Arial" w:eastAsia="Arial" w:hAnsi="Arial"/>
          <w:i/>
          <w:iCs/>
          <w:sz w:val="18"/>
          <w:szCs w:val="20"/>
        </w:rPr>
        <w:t xml:space="preserve">La presente Scheda </w:t>
      </w:r>
      <w:r w:rsidR="00F62C4F" w:rsidRPr="00653533">
        <w:rPr>
          <w:rFonts w:ascii="Arial" w:eastAsia="Arial" w:hAnsi="Arial"/>
          <w:i/>
          <w:iCs/>
          <w:sz w:val="18"/>
          <w:szCs w:val="20"/>
        </w:rPr>
        <w:t>r</w:t>
      </w:r>
      <w:r w:rsidRPr="00653533">
        <w:rPr>
          <w:rFonts w:ascii="Arial" w:eastAsia="Arial" w:hAnsi="Arial"/>
          <w:i/>
          <w:iCs/>
          <w:sz w:val="18"/>
          <w:szCs w:val="20"/>
        </w:rPr>
        <w:t>accoglie, in forma breve e divulgativa, le informazioni essenziali sul progetto e sui risultati conseguiti, al fine di favorirne la diffusione finale.</w:t>
      </w:r>
      <w:r w:rsidR="00F62C4F" w:rsidRPr="00653533">
        <w:rPr>
          <w:rFonts w:ascii="Arial" w:eastAsia="Arial" w:hAnsi="Arial"/>
          <w:i/>
          <w:iCs/>
          <w:sz w:val="18"/>
          <w:szCs w:val="20"/>
        </w:rPr>
        <w:t xml:space="preserve"> </w:t>
      </w:r>
      <w:r w:rsidRPr="00653533">
        <w:rPr>
          <w:rFonts w:ascii="Arial" w:eastAsia="Arial" w:hAnsi="Arial"/>
          <w:i/>
          <w:iCs/>
          <w:sz w:val="18"/>
          <w:szCs w:val="20"/>
        </w:rPr>
        <w:t>Le informazioni devono essere coerenti con il progetto approvato e con la relazione tecnica</w:t>
      </w:r>
      <w:r w:rsidR="00F62C4F" w:rsidRPr="00653533">
        <w:rPr>
          <w:rFonts w:ascii="Arial" w:eastAsia="Arial" w:hAnsi="Arial"/>
          <w:i/>
          <w:iCs/>
          <w:sz w:val="18"/>
          <w:szCs w:val="20"/>
        </w:rPr>
        <w:t xml:space="preserve">, </w:t>
      </w:r>
      <w:r w:rsidRPr="00653533">
        <w:rPr>
          <w:rFonts w:ascii="Arial" w:eastAsia="Arial" w:hAnsi="Arial"/>
          <w:i/>
          <w:iCs/>
          <w:sz w:val="18"/>
          <w:szCs w:val="20"/>
        </w:rPr>
        <w:t>privilegiando contenuti chiari, verificabili e comprensibili per i potenziali destinatari dell’innovazione.</w:t>
      </w:r>
    </w:p>
    <w:p w14:paraId="37FF0879" w14:textId="77777777" w:rsidR="00234617" w:rsidRPr="00F62C4F" w:rsidRDefault="00185C3C" w:rsidP="00F62C4F">
      <w:pPr>
        <w:spacing w:before="240" w:after="80"/>
        <w:jc w:val="both"/>
        <w:rPr>
          <w:bCs/>
          <w:iCs/>
        </w:rPr>
      </w:pPr>
      <w:r w:rsidRPr="00F62C4F">
        <w:rPr>
          <w:rFonts w:ascii="Arial" w:eastAsia="Arial" w:hAnsi="Arial"/>
          <w:bCs/>
          <w:iCs/>
          <w:sz w:val="20"/>
        </w:rPr>
        <w:t>1. Dati identificativi del progetto</w:t>
      </w:r>
    </w:p>
    <w:tbl>
      <w:tblPr>
        <w:tblStyle w:val="Grigliatabella"/>
        <w:tblW w:w="5000" w:type="pct"/>
        <w:tblBorders>
          <w:top w:val="dotted" w:sz="4" w:space="0" w:color="9E9E9E"/>
          <w:left w:val="dotted" w:sz="4" w:space="0" w:color="9E9E9E"/>
          <w:bottom w:val="dotted" w:sz="4" w:space="0" w:color="9E9E9E"/>
          <w:right w:val="dotted" w:sz="4" w:space="0" w:color="9E9E9E"/>
          <w:insideH w:val="dotted" w:sz="4" w:space="0" w:color="9E9E9E"/>
          <w:insideV w:val="dotted" w:sz="4" w:space="0" w:color="9E9E9E"/>
        </w:tblBorders>
        <w:tblLook w:val="04A0" w:firstRow="1" w:lastRow="0" w:firstColumn="1" w:lastColumn="0" w:noHBand="0" w:noVBand="1"/>
      </w:tblPr>
      <w:tblGrid>
        <w:gridCol w:w="3593"/>
        <w:gridCol w:w="6937"/>
      </w:tblGrid>
      <w:tr w:rsidR="00234617" w14:paraId="450C933D" w14:textId="77777777" w:rsidTr="00F62C4F">
        <w:trPr>
          <w:trHeight w:val="876"/>
        </w:trPr>
        <w:tc>
          <w:tcPr>
            <w:tcW w:w="1706" w:type="pct"/>
            <w:shd w:val="clear" w:color="auto" w:fill="EDEDED"/>
            <w:vAlign w:val="center"/>
          </w:tcPr>
          <w:p w14:paraId="4DF4CFCA" w14:textId="77777777" w:rsidR="00234617" w:rsidRPr="00F62C4F" w:rsidRDefault="00185C3C">
            <w:pPr>
              <w:rPr>
                <w:bCs/>
              </w:rPr>
            </w:pPr>
            <w:r w:rsidRPr="00F62C4F">
              <w:rPr>
                <w:rFonts w:ascii="Arial" w:eastAsia="Arial" w:hAnsi="Arial"/>
                <w:bCs/>
                <w:sz w:val="18"/>
              </w:rPr>
              <w:t>Titolo del progetto</w:t>
            </w:r>
          </w:p>
        </w:tc>
        <w:tc>
          <w:tcPr>
            <w:tcW w:w="3294" w:type="pct"/>
            <w:vAlign w:val="center"/>
          </w:tcPr>
          <w:p w14:paraId="43D45D50" w14:textId="77777777" w:rsidR="00234617" w:rsidRDefault="00234617"/>
        </w:tc>
      </w:tr>
      <w:tr w:rsidR="00234617" w14:paraId="7E5CE0D7" w14:textId="77777777" w:rsidTr="00F62C4F">
        <w:trPr>
          <w:trHeight w:val="529"/>
        </w:trPr>
        <w:tc>
          <w:tcPr>
            <w:tcW w:w="1706" w:type="pct"/>
            <w:shd w:val="clear" w:color="auto" w:fill="EDEDED"/>
            <w:vAlign w:val="center"/>
          </w:tcPr>
          <w:p w14:paraId="0E796873" w14:textId="77777777" w:rsidR="00234617" w:rsidRPr="00F62C4F" w:rsidRDefault="00185C3C">
            <w:pPr>
              <w:rPr>
                <w:bCs/>
              </w:rPr>
            </w:pPr>
            <w:r w:rsidRPr="00F62C4F">
              <w:rPr>
                <w:rFonts w:ascii="Arial" w:eastAsia="Arial" w:hAnsi="Arial"/>
                <w:bCs/>
                <w:sz w:val="18"/>
              </w:rPr>
              <w:t>Acronimo</w:t>
            </w:r>
          </w:p>
        </w:tc>
        <w:tc>
          <w:tcPr>
            <w:tcW w:w="3294" w:type="pct"/>
            <w:vAlign w:val="center"/>
          </w:tcPr>
          <w:p w14:paraId="62A8BCB9" w14:textId="77777777" w:rsidR="00234617" w:rsidRDefault="00234617"/>
        </w:tc>
      </w:tr>
      <w:tr w:rsidR="00234617" w14:paraId="12503B72" w14:textId="77777777" w:rsidTr="00F62C4F">
        <w:trPr>
          <w:trHeight w:val="510"/>
        </w:trPr>
        <w:tc>
          <w:tcPr>
            <w:tcW w:w="1706" w:type="pct"/>
            <w:shd w:val="clear" w:color="auto" w:fill="EDEDED"/>
            <w:vAlign w:val="center"/>
          </w:tcPr>
          <w:p w14:paraId="4C2A9DED" w14:textId="080E6D06" w:rsidR="00234617" w:rsidRPr="00F62C4F" w:rsidRDefault="00185C3C">
            <w:pPr>
              <w:rPr>
                <w:bCs/>
              </w:rPr>
            </w:pPr>
            <w:r w:rsidRPr="00F62C4F">
              <w:rPr>
                <w:rFonts w:ascii="Arial" w:eastAsia="Arial" w:hAnsi="Arial"/>
                <w:bCs/>
                <w:sz w:val="18"/>
              </w:rPr>
              <w:t>Codice domanda sostegno</w:t>
            </w:r>
          </w:p>
        </w:tc>
        <w:tc>
          <w:tcPr>
            <w:tcW w:w="3294" w:type="pct"/>
            <w:vAlign w:val="center"/>
          </w:tcPr>
          <w:p w14:paraId="19F976D3" w14:textId="77777777" w:rsidR="00234617" w:rsidRDefault="00234617"/>
        </w:tc>
      </w:tr>
      <w:tr w:rsidR="00234617" w14:paraId="008E42DE" w14:textId="77777777" w:rsidTr="00F62C4F">
        <w:trPr>
          <w:trHeight w:val="446"/>
        </w:trPr>
        <w:tc>
          <w:tcPr>
            <w:tcW w:w="1706" w:type="pct"/>
            <w:shd w:val="clear" w:color="auto" w:fill="EDEDED"/>
            <w:vAlign w:val="center"/>
          </w:tcPr>
          <w:p w14:paraId="2B054022" w14:textId="77777777" w:rsidR="00234617" w:rsidRPr="00F62C4F" w:rsidRDefault="00185C3C">
            <w:pPr>
              <w:rPr>
                <w:bCs/>
              </w:rPr>
            </w:pPr>
            <w:r w:rsidRPr="00F62C4F">
              <w:rPr>
                <w:rFonts w:ascii="Arial" w:eastAsia="Arial" w:hAnsi="Arial"/>
                <w:bCs/>
                <w:sz w:val="18"/>
              </w:rPr>
              <w:t>CUP</w:t>
            </w:r>
          </w:p>
        </w:tc>
        <w:tc>
          <w:tcPr>
            <w:tcW w:w="3294" w:type="pct"/>
            <w:vAlign w:val="center"/>
          </w:tcPr>
          <w:p w14:paraId="037A2947" w14:textId="77777777" w:rsidR="00234617" w:rsidRDefault="00234617"/>
        </w:tc>
      </w:tr>
      <w:tr w:rsidR="00234617" w14:paraId="0324EE69" w14:textId="77777777" w:rsidTr="00F62C4F">
        <w:trPr>
          <w:trHeight w:val="510"/>
        </w:trPr>
        <w:tc>
          <w:tcPr>
            <w:tcW w:w="1706" w:type="pct"/>
            <w:shd w:val="clear" w:color="auto" w:fill="EDEDED"/>
            <w:vAlign w:val="center"/>
          </w:tcPr>
          <w:p w14:paraId="6CA7E95B" w14:textId="77777777" w:rsidR="00234617" w:rsidRPr="00F62C4F" w:rsidRDefault="00185C3C">
            <w:pPr>
              <w:rPr>
                <w:bCs/>
              </w:rPr>
            </w:pPr>
            <w:r w:rsidRPr="00F62C4F">
              <w:rPr>
                <w:rFonts w:ascii="Arial" w:eastAsia="Arial" w:hAnsi="Arial"/>
                <w:bCs/>
                <w:sz w:val="18"/>
              </w:rPr>
              <w:t>Capofila</w:t>
            </w:r>
          </w:p>
        </w:tc>
        <w:tc>
          <w:tcPr>
            <w:tcW w:w="3294" w:type="pct"/>
            <w:vAlign w:val="center"/>
          </w:tcPr>
          <w:p w14:paraId="00B0366F" w14:textId="77777777" w:rsidR="00234617" w:rsidRDefault="00234617"/>
        </w:tc>
      </w:tr>
      <w:tr w:rsidR="00234617" w14:paraId="6697BD30" w14:textId="77777777" w:rsidTr="00F62C4F">
        <w:trPr>
          <w:trHeight w:val="529"/>
        </w:trPr>
        <w:tc>
          <w:tcPr>
            <w:tcW w:w="1706" w:type="pct"/>
            <w:shd w:val="clear" w:color="auto" w:fill="EDEDED"/>
            <w:vAlign w:val="center"/>
          </w:tcPr>
          <w:p w14:paraId="3ADADA75" w14:textId="77777777" w:rsidR="00234617" w:rsidRPr="00F62C4F" w:rsidRDefault="00185C3C">
            <w:pPr>
              <w:rPr>
                <w:bCs/>
              </w:rPr>
            </w:pPr>
            <w:r w:rsidRPr="00F62C4F">
              <w:rPr>
                <w:rFonts w:ascii="Arial" w:eastAsia="Arial" w:hAnsi="Arial"/>
                <w:bCs/>
                <w:sz w:val="18"/>
              </w:rPr>
              <w:t>Referente tecnico-scientifico</w:t>
            </w:r>
          </w:p>
        </w:tc>
        <w:tc>
          <w:tcPr>
            <w:tcW w:w="3294" w:type="pct"/>
            <w:vAlign w:val="center"/>
          </w:tcPr>
          <w:p w14:paraId="78FB9533" w14:textId="77777777" w:rsidR="00234617" w:rsidRDefault="00234617"/>
        </w:tc>
      </w:tr>
      <w:tr w:rsidR="00234617" w14:paraId="1D09E308" w14:textId="77777777" w:rsidTr="00F62C4F">
        <w:trPr>
          <w:trHeight w:val="4734"/>
        </w:trPr>
        <w:tc>
          <w:tcPr>
            <w:tcW w:w="1706" w:type="pct"/>
            <w:shd w:val="clear" w:color="auto" w:fill="EDEDED"/>
            <w:vAlign w:val="center"/>
          </w:tcPr>
          <w:p w14:paraId="6641B76C" w14:textId="77777777" w:rsidR="00234617" w:rsidRPr="00F62C4F" w:rsidRDefault="00185C3C">
            <w:pPr>
              <w:rPr>
                <w:bCs/>
              </w:rPr>
            </w:pPr>
            <w:r w:rsidRPr="00F62C4F">
              <w:rPr>
                <w:rFonts w:ascii="Arial" w:eastAsia="Arial" w:hAnsi="Arial"/>
                <w:bCs/>
                <w:sz w:val="18"/>
              </w:rPr>
              <w:t>Partenariato</w:t>
            </w:r>
          </w:p>
        </w:tc>
        <w:tc>
          <w:tcPr>
            <w:tcW w:w="3294" w:type="pct"/>
            <w:vAlign w:val="center"/>
          </w:tcPr>
          <w:p w14:paraId="0226940A" w14:textId="77777777" w:rsidR="00234617" w:rsidRDefault="00185C3C">
            <w:r>
              <w:rPr>
                <w:rFonts w:ascii="Arial" w:eastAsia="Arial" w:hAnsi="Arial"/>
                <w:sz w:val="18"/>
              </w:rPr>
              <w:t>Indicare sinteticamente i partner e il relativo ruolo.</w:t>
            </w:r>
          </w:p>
        </w:tc>
      </w:tr>
    </w:tbl>
    <w:p w14:paraId="245F60DD" w14:textId="77777777" w:rsidR="00F62C4F" w:rsidRDefault="00F62C4F" w:rsidP="00F62C4F">
      <w:pPr>
        <w:spacing w:before="240" w:after="80"/>
        <w:jc w:val="both"/>
        <w:rPr>
          <w:rFonts w:ascii="Arial" w:eastAsia="Arial" w:hAnsi="Arial"/>
          <w:bCs/>
          <w:iCs/>
          <w:sz w:val="20"/>
        </w:rPr>
      </w:pPr>
    </w:p>
    <w:p w14:paraId="1F576182" w14:textId="1097A346" w:rsidR="00234617" w:rsidRPr="00F62C4F" w:rsidRDefault="00185C3C" w:rsidP="00F62C4F">
      <w:pPr>
        <w:spacing w:before="240" w:after="80"/>
        <w:jc w:val="both"/>
        <w:rPr>
          <w:bCs/>
          <w:iCs/>
        </w:rPr>
      </w:pPr>
      <w:r w:rsidRPr="00F62C4F">
        <w:rPr>
          <w:rFonts w:ascii="Arial" w:eastAsia="Arial" w:hAnsi="Arial"/>
          <w:bCs/>
          <w:iCs/>
          <w:sz w:val="20"/>
        </w:rPr>
        <w:lastRenderedPageBreak/>
        <w:t>2. Scheda sintetica per la divulgazione finale</w:t>
      </w:r>
    </w:p>
    <w:p w14:paraId="76447A29" w14:textId="7A13CD1B" w:rsidR="00234617" w:rsidRPr="00653533" w:rsidRDefault="00185C3C">
      <w:pPr>
        <w:spacing w:after="60"/>
        <w:jc w:val="both"/>
        <w:rPr>
          <w:i/>
          <w:iCs/>
        </w:rPr>
      </w:pPr>
      <w:r w:rsidRPr="00653533">
        <w:rPr>
          <w:rFonts w:ascii="Arial" w:eastAsia="Arial" w:hAnsi="Arial"/>
          <w:i/>
          <w:iCs/>
          <w:sz w:val="18"/>
        </w:rPr>
        <w:t xml:space="preserve">Compilare in modo sintetico, chiaro e orientato alla diffusione dei risultati. </w:t>
      </w:r>
    </w:p>
    <w:tbl>
      <w:tblPr>
        <w:tblStyle w:val="Grigliatabella"/>
        <w:tblW w:w="5000" w:type="pct"/>
        <w:tblBorders>
          <w:top w:val="dotted" w:sz="4" w:space="0" w:color="9E9E9E"/>
          <w:left w:val="dotted" w:sz="4" w:space="0" w:color="9E9E9E"/>
          <w:bottom w:val="dotted" w:sz="4" w:space="0" w:color="9E9E9E"/>
          <w:right w:val="dotted" w:sz="4" w:space="0" w:color="9E9E9E"/>
          <w:insideH w:val="dotted" w:sz="4" w:space="0" w:color="9E9E9E"/>
          <w:insideV w:val="dotted" w:sz="4" w:space="0" w:color="9E9E9E"/>
        </w:tblBorders>
        <w:tblLook w:val="04A0" w:firstRow="1" w:lastRow="0" w:firstColumn="1" w:lastColumn="0" w:noHBand="0" w:noVBand="1"/>
      </w:tblPr>
      <w:tblGrid>
        <w:gridCol w:w="4225"/>
        <w:gridCol w:w="6305"/>
      </w:tblGrid>
      <w:tr w:rsidR="00234617" w14:paraId="4B8F4D1F" w14:textId="77777777" w:rsidTr="00F62C4F">
        <w:trPr>
          <w:trHeight w:val="1674"/>
        </w:trPr>
        <w:tc>
          <w:tcPr>
            <w:tcW w:w="2006" w:type="pct"/>
            <w:shd w:val="clear" w:color="auto" w:fill="EDEDED"/>
            <w:vAlign w:val="center"/>
          </w:tcPr>
          <w:p w14:paraId="3C0F711A" w14:textId="3C9A391E" w:rsidR="00234617" w:rsidRDefault="0071342C">
            <w:r w:rsidRPr="0071342C">
              <w:rPr>
                <w:rFonts w:ascii="Arial" w:eastAsia="Arial" w:hAnsi="Arial"/>
                <w:b/>
                <w:sz w:val="18"/>
              </w:rPr>
              <w:t>Fabbisogno/i di innovazione affrontato/i</w:t>
            </w:r>
          </w:p>
        </w:tc>
        <w:tc>
          <w:tcPr>
            <w:tcW w:w="2994" w:type="pct"/>
            <w:vAlign w:val="center"/>
          </w:tcPr>
          <w:p w14:paraId="3772D62D" w14:textId="77777777" w:rsidR="00234617" w:rsidRDefault="00234617"/>
        </w:tc>
      </w:tr>
      <w:tr w:rsidR="00234617" w14:paraId="05CD8202" w14:textId="77777777" w:rsidTr="00F62C4F">
        <w:trPr>
          <w:trHeight w:val="1981"/>
        </w:trPr>
        <w:tc>
          <w:tcPr>
            <w:tcW w:w="2006" w:type="pct"/>
            <w:shd w:val="clear" w:color="auto" w:fill="EDEDED"/>
            <w:vAlign w:val="center"/>
          </w:tcPr>
          <w:p w14:paraId="538E70C2" w14:textId="77777777" w:rsidR="00234617" w:rsidRDefault="00185C3C">
            <w:r>
              <w:rPr>
                <w:rFonts w:ascii="Arial" w:eastAsia="Arial" w:hAnsi="Arial"/>
                <w:b/>
                <w:sz w:val="18"/>
              </w:rPr>
              <w:t>Innovazione oggetto di messa a punto, collaudo, adattamento o verifica applicativa</w:t>
            </w:r>
          </w:p>
        </w:tc>
        <w:tc>
          <w:tcPr>
            <w:tcW w:w="2994" w:type="pct"/>
            <w:vAlign w:val="center"/>
          </w:tcPr>
          <w:p w14:paraId="1A889BCB" w14:textId="77777777" w:rsidR="00234617" w:rsidRDefault="00234617"/>
        </w:tc>
      </w:tr>
      <w:tr w:rsidR="00234617" w14:paraId="5CFAA03E" w14:textId="77777777" w:rsidTr="00F62C4F">
        <w:trPr>
          <w:trHeight w:val="2676"/>
        </w:trPr>
        <w:tc>
          <w:tcPr>
            <w:tcW w:w="2006" w:type="pct"/>
            <w:shd w:val="clear" w:color="auto" w:fill="EDEDED"/>
            <w:vAlign w:val="center"/>
          </w:tcPr>
          <w:p w14:paraId="3801303D" w14:textId="77777777" w:rsidR="00234617" w:rsidRDefault="00185C3C">
            <w:r>
              <w:rPr>
                <w:rFonts w:ascii="Arial" w:eastAsia="Arial" w:hAnsi="Arial"/>
                <w:b/>
                <w:sz w:val="18"/>
              </w:rPr>
              <w:t>Principali attività realizzate e ruolo del partenariato</w:t>
            </w:r>
          </w:p>
        </w:tc>
        <w:tc>
          <w:tcPr>
            <w:tcW w:w="2994" w:type="pct"/>
            <w:vAlign w:val="center"/>
          </w:tcPr>
          <w:p w14:paraId="20A45FC4" w14:textId="77777777" w:rsidR="00234617" w:rsidRDefault="00234617"/>
        </w:tc>
      </w:tr>
      <w:tr w:rsidR="00234617" w14:paraId="43744497" w14:textId="77777777" w:rsidTr="00F62C4F">
        <w:trPr>
          <w:trHeight w:val="2261"/>
        </w:trPr>
        <w:tc>
          <w:tcPr>
            <w:tcW w:w="2006" w:type="pct"/>
            <w:shd w:val="clear" w:color="auto" w:fill="EDEDED"/>
            <w:vAlign w:val="center"/>
          </w:tcPr>
          <w:p w14:paraId="15E253A7" w14:textId="77777777" w:rsidR="00234617" w:rsidRDefault="00185C3C">
            <w:r>
              <w:rPr>
                <w:rFonts w:ascii="Arial" w:eastAsia="Arial" w:hAnsi="Arial"/>
                <w:b/>
                <w:sz w:val="18"/>
              </w:rPr>
              <w:t>Risultati conseguiti ed evidenze più significative</w:t>
            </w:r>
          </w:p>
        </w:tc>
        <w:tc>
          <w:tcPr>
            <w:tcW w:w="2994" w:type="pct"/>
            <w:vAlign w:val="center"/>
          </w:tcPr>
          <w:p w14:paraId="26AFDB14" w14:textId="77777777" w:rsidR="00234617" w:rsidRDefault="00234617"/>
        </w:tc>
      </w:tr>
      <w:tr w:rsidR="00234617" w14:paraId="0FBCDC05" w14:textId="77777777" w:rsidTr="00F62C4F">
        <w:trPr>
          <w:trHeight w:val="1451"/>
        </w:trPr>
        <w:tc>
          <w:tcPr>
            <w:tcW w:w="2006" w:type="pct"/>
            <w:shd w:val="clear" w:color="auto" w:fill="EDEDED"/>
            <w:vAlign w:val="center"/>
          </w:tcPr>
          <w:p w14:paraId="5E7822C8" w14:textId="6F54E4AE" w:rsidR="00234617" w:rsidRDefault="00185C3C">
            <w:r>
              <w:rPr>
                <w:rFonts w:ascii="Arial" w:eastAsia="Arial" w:hAnsi="Arial"/>
                <w:b/>
                <w:sz w:val="18"/>
              </w:rPr>
              <w:t xml:space="preserve">Ricadute per il sistema agricolo, agroalimentare, forestale </w:t>
            </w:r>
            <w:r w:rsidR="00F62C4F">
              <w:rPr>
                <w:rFonts w:ascii="Arial" w:eastAsia="Arial" w:hAnsi="Arial"/>
                <w:b/>
                <w:sz w:val="18"/>
              </w:rPr>
              <w:t>e per le aree rurali</w:t>
            </w:r>
          </w:p>
        </w:tc>
        <w:tc>
          <w:tcPr>
            <w:tcW w:w="2994" w:type="pct"/>
            <w:vAlign w:val="center"/>
          </w:tcPr>
          <w:p w14:paraId="41DB28E6" w14:textId="77777777" w:rsidR="00234617" w:rsidRDefault="00234617"/>
        </w:tc>
      </w:tr>
      <w:tr w:rsidR="00234617" w14:paraId="0C6259AC" w14:textId="77777777" w:rsidTr="00F62C4F">
        <w:trPr>
          <w:trHeight w:val="2270"/>
        </w:trPr>
        <w:tc>
          <w:tcPr>
            <w:tcW w:w="2006" w:type="pct"/>
            <w:shd w:val="clear" w:color="auto" w:fill="EDEDED"/>
            <w:vAlign w:val="center"/>
          </w:tcPr>
          <w:p w14:paraId="5B5164D6" w14:textId="77777777" w:rsidR="00234617" w:rsidRDefault="00185C3C">
            <w:r>
              <w:rPr>
                <w:rFonts w:ascii="Arial" w:eastAsia="Arial" w:hAnsi="Arial"/>
                <w:b/>
                <w:sz w:val="18"/>
              </w:rPr>
              <w:lastRenderedPageBreak/>
              <w:t>Condizioni di trasferibilità o replicabilità dell’innovazione</w:t>
            </w:r>
          </w:p>
        </w:tc>
        <w:tc>
          <w:tcPr>
            <w:tcW w:w="2994" w:type="pct"/>
            <w:vAlign w:val="center"/>
          </w:tcPr>
          <w:p w14:paraId="5C964859" w14:textId="77777777" w:rsidR="00234617" w:rsidRDefault="00234617"/>
        </w:tc>
      </w:tr>
    </w:tbl>
    <w:p w14:paraId="3416DF12" w14:textId="77777777" w:rsidR="00234617" w:rsidRPr="00AD7846" w:rsidRDefault="00185C3C" w:rsidP="00F62C4F">
      <w:pPr>
        <w:spacing w:before="240" w:after="80"/>
        <w:jc w:val="both"/>
        <w:rPr>
          <w:bCs/>
          <w:iCs/>
        </w:rPr>
      </w:pPr>
      <w:r w:rsidRPr="00AD7846">
        <w:rPr>
          <w:rFonts w:ascii="Arial" w:eastAsia="Arial" w:hAnsi="Arial"/>
          <w:bCs/>
          <w:iCs/>
          <w:sz w:val="20"/>
        </w:rPr>
        <w:t>3. Materiali disponibili per la diffusione</w:t>
      </w:r>
    </w:p>
    <w:p w14:paraId="6C78893B" w14:textId="77777777" w:rsidR="00234617" w:rsidRDefault="00185C3C">
      <w:pPr>
        <w:spacing w:after="60"/>
        <w:jc w:val="both"/>
      </w:pPr>
      <w:r>
        <w:rPr>
          <w:rFonts w:ascii="Arial" w:eastAsia="Arial" w:hAnsi="Arial"/>
          <w:sz w:val="18"/>
        </w:rPr>
        <w:t>Indicare i principali materiali e collegamenti disponibili per la comunicazione e la diffusione finale dei risultati.</w:t>
      </w:r>
    </w:p>
    <w:tbl>
      <w:tblPr>
        <w:tblStyle w:val="Grigliatabella"/>
        <w:tblW w:w="5078" w:type="pct"/>
        <w:tblBorders>
          <w:top w:val="dotted" w:sz="4" w:space="0" w:color="9E9E9E"/>
          <w:left w:val="dotted" w:sz="4" w:space="0" w:color="9E9E9E"/>
          <w:bottom w:val="dotted" w:sz="4" w:space="0" w:color="9E9E9E"/>
          <w:right w:val="dotted" w:sz="4" w:space="0" w:color="9E9E9E"/>
          <w:insideH w:val="dotted" w:sz="4" w:space="0" w:color="9E9E9E"/>
          <w:insideV w:val="dotted" w:sz="4" w:space="0" w:color="9E9E9E"/>
        </w:tblBorders>
        <w:tblLook w:val="04A0" w:firstRow="1" w:lastRow="0" w:firstColumn="1" w:lastColumn="0" w:noHBand="0" w:noVBand="1"/>
      </w:tblPr>
      <w:tblGrid>
        <w:gridCol w:w="4034"/>
        <w:gridCol w:w="6660"/>
      </w:tblGrid>
      <w:tr w:rsidR="00234617" w14:paraId="4F0D1FDE" w14:textId="77777777" w:rsidTr="00F62C4F">
        <w:trPr>
          <w:trHeight w:val="508"/>
        </w:trPr>
        <w:tc>
          <w:tcPr>
            <w:tcW w:w="1886" w:type="pct"/>
            <w:shd w:val="clear" w:color="auto" w:fill="EDEDED"/>
            <w:vAlign w:val="center"/>
          </w:tcPr>
          <w:p w14:paraId="67359883" w14:textId="77777777" w:rsidR="00234617" w:rsidRDefault="00185C3C">
            <w:r>
              <w:rPr>
                <w:rFonts w:ascii="Arial" w:eastAsia="Arial" w:hAnsi="Arial"/>
                <w:b/>
                <w:sz w:val="18"/>
              </w:rPr>
              <w:t>Pagina web o sezione ufficiale del progetto</w:t>
            </w:r>
          </w:p>
        </w:tc>
        <w:tc>
          <w:tcPr>
            <w:tcW w:w="3114" w:type="pct"/>
            <w:vAlign w:val="center"/>
          </w:tcPr>
          <w:p w14:paraId="0E28D201" w14:textId="77777777" w:rsidR="00234617" w:rsidRDefault="00185C3C">
            <w:r>
              <w:rPr>
                <w:rFonts w:ascii="Arial" w:eastAsia="Arial" w:hAnsi="Arial"/>
                <w:sz w:val="18"/>
              </w:rPr>
              <w:t>Inserire link, ove disponibile.</w:t>
            </w:r>
          </w:p>
        </w:tc>
      </w:tr>
      <w:tr w:rsidR="00234617" w14:paraId="14D74C0E" w14:textId="77777777" w:rsidTr="00F62C4F">
        <w:trPr>
          <w:trHeight w:val="487"/>
        </w:trPr>
        <w:tc>
          <w:tcPr>
            <w:tcW w:w="1886" w:type="pct"/>
            <w:shd w:val="clear" w:color="auto" w:fill="EDEDED"/>
            <w:vAlign w:val="center"/>
          </w:tcPr>
          <w:p w14:paraId="458C67A2" w14:textId="77777777" w:rsidR="00234617" w:rsidRDefault="00185C3C">
            <w:r>
              <w:rPr>
                <w:rFonts w:ascii="Arial" w:eastAsia="Arial" w:hAnsi="Arial"/>
                <w:b/>
                <w:sz w:val="18"/>
              </w:rPr>
              <w:t>Siti web e/o social media ufficiali utilizzati</w:t>
            </w:r>
          </w:p>
        </w:tc>
        <w:tc>
          <w:tcPr>
            <w:tcW w:w="3114" w:type="pct"/>
            <w:vAlign w:val="center"/>
          </w:tcPr>
          <w:p w14:paraId="36707F7A" w14:textId="77777777" w:rsidR="00234617" w:rsidRDefault="00185C3C">
            <w:r>
              <w:rPr>
                <w:rFonts w:ascii="Arial" w:eastAsia="Arial" w:hAnsi="Arial"/>
                <w:sz w:val="18"/>
              </w:rPr>
              <w:t>Inserire link, ove disponibili.</w:t>
            </w:r>
          </w:p>
        </w:tc>
      </w:tr>
      <w:tr w:rsidR="00234617" w14:paraId="08A1700F" w14:textId="77777777" w:rsidTr="00F62C4F">
        <w:trPr>
          <w:trHeight w:val="508"/>
        </w:trPr>
        <w:tc>
          <w:tcPr>
            <w:tcW w:w="1886" w:type="pct"/>
            <w:shd w:val="clear" w:color="auto" w:fill="EDEDED"/>
            <w:vAlign w:val="center"/>
          </w:tcPr>
          <w:p w14:paraId="228D7BAC" w14:textId="77777777" w:rsidR="00234617" w:rsidRDefault="00185C3C">
            <w:r>
              <w:rPr>
                <w:rFonts w:ascii="Arial" w:eastAsia="Arial" w:hAnsi="Arial"/>
                <w:b/>
                <w:sz w:val="18"/>
              </w:rPr>
              <w:t>Video finale del progetto</w:t>
            </w:r>
          </w:p>
        </w:tc>
        <w:tc>
          <w:tcPr>
            <w:tcW w:w="3114" w:type="pct"/>
            <w:vAlign w:val="center"/>
          </w:tcPr>
          <w:p w14:paraId="28CE2D02" w14:textId="77777777" w:rsidR="00234617" w:rsidRDefault="00185C3C">
            <w:r>
              <w:rPr>
                <w:rFonts w:ascii="Arial" w:eastAsia="Arial" w:hAnsi="Arial"/>
                <w:sz w:val="18"/>
              </w:rPr>
              <w:t>Inserire link o indicare lo stato di disponibilità.</w:t>
            </w:r>
          </w:p>
        </w:tc>
      </w:tr>
    </w:tbl>
    <w:p w14:paraId="1C5550AF" w14:textId="77777777" w:rsidR="00F62C4F" w:rsidRDefault="00F62C4F">
      <w:pPr>
        <w:spacing w:after="60"/>
        <w:jc w:val="both"/>
        <w:rPr>
          <w:rFonts w:ascii="Arial" w:eastAsia="Arial" w:hAnsi="Arial"/>
          <w:b/>
          <w:i/>
          <w:sz w:val="20"/>
        </w:rPr>
      </w:pPr>
    </w:p>
    <w:p w14:paraId="6F6B709B" w14:textId="17F4906C" w:rsidR="00234617" w:rsidRDefault="00185C3C">
      <w:pPr>
        <w:spacing w:after="6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Il capofila attesta che le informazioni riportate nella presente Scheda sono coerenti con il progetto approvato, con le attività realizzate, con la relazione tecnica finale e con i risultati disponibili.</w:t>
      </w:r>
    </w:p>
    <w:p w14:paraId="359EAE5D" w14:textId="77777777" w:rsidR="00AD7846" w:rsidRDefault="00AD7846">
      <w:pPr>
        <w:spacing w:after="60"/>
        <w:jc w:val="both"/>
        <w:rPr>
          <w:rFonts w:ascii="Arial" w:eastAsia="Arial" w:hAnsi="Arial"/>
          <w:sz w:val="18"/>
        </w:rPr>
      </w:pPr>
    </w:p>
    <w:p w14:paraId="3F5D02DE" w14:textId="77777777" w:rsidR="00AD7846" w:rsidRDefault="00AD7846">
      <w:pPr>
        <w:spacing w:after="60"/>
        <w:jc w:val="both"/>
        <w:rPr>
          <w:rFonts w:ascii="Arial" w:eastAsia="Arial" w:hAnsi="Arial"/>
          <w:sz w:val="18"/>
        </w:rPr>
      </w:pPr>
    </w:p>
    <w:p w14:paraId="386B2C66" w14:textId="77777777" w:rsidR="00AD7846" w:rsidRDefault="00AD7846">
      <w:pPr>
        <w:spacing w:after="60"/>
        <w:jc w:val="both"/>
        <w:rPr>
          <w:rFonts w:ascii="Arial" w:eastAsia="Arial" w:hAnsi="Arial"/>
          <w:sz w:val="18"/>
        </w:rPr>
      </w:pPr>
    </w:p>
    <w:p w14:paraId="6A8EF9D9" w14:textId="77777777" w:rsidR="00AD7846" w:rsidRPr="00AD7846" w:rsidRDefault="00AD7846" w:rsidP="00AD7846">
      <w:pPr>
        <w:spacing w:after="60"/>
        <w:jc w:val="both"/>
        <w:rPr>
          <w:rFonts w:ascii="Arial" w:hAnsi="Arial" w:cs="Arial"/>
          <w:sz w:val="20"/>
          <w:szCs w:val="20"/>
        </w:rPr>
      </w:pPr>
      <w:r w:rsidRPr="00AD7846">
        <w:rPr>
          <w:rFonts w:ascii="Arial" w:hAnsi="Arial" w:cs="Arial"/>
          <w:sz w:val="20"/>
          <w:szCs w:val="20"/>
        </w:rPr>
        <w:t>Luogo e data: _______________________________</w:t>
      </w:r>
    </w:p>
    <w:p w14:paraId="0970D1DD" w14:textId="77777777" w:rsidR="00AD7846" w:rsidRDefault="00AD7846" w:rsidP="00AD7846">
      <w:pPr>
        <w:spacing w:after="60"/>
        <w:jc w:val="right"/>
        <w:rPr>
          <w:rFonts w:ascii="Arial" w:hAnsi="Arial" w:cs="Arial"/>
          <w:sz w:val="20"/>
          <w:szCs w:val="20"/>
        </w:rPr>
      </w:pPr>
    </w:p>
    <w:p w14:paraId="5F0FA024" w14:textId="77777777" w:rsidR="00AD7846" w:rsidRDefault="00AD7846" w:rsidP="00AD7846">
      <w:pPr>
        <w:spacing w:after="60"/>
        <w:jc w:val="right"/>
        <w:rPr>
          <w:rFonts w:ascii="Arial" w:hAnsi="Arial" w:cs="Arial"/>
          <w:sz w:val="20"/>
          <w:szCs w:val="20"/>
        </w:rPr>
      </w:pPr>
    </w:p>
    <w:p w14:paraId="34467094" w14:textId="77777777" w:rsidR="00AD7846" w:rsidRDefault="00AD7846" w:rsidP="00AD7846">
      <w:pPr>
        <w:spacing w:after="60"/>
        <w:jc w:val="right"/>
        <w:rPr>
          <w:rFonts w:ascii="Arial" w:hAnsi="Arial" w:cs="Arial"/>
          <w:sz w:val="20"/>
          <w:szCs w:val="20"/>
        </w:rPr>
      </w:pPr>
    </w:p>
    <w:p w14:paraId="45728C27" w14:textId="77777777" w:rsidR="00AD7846" w:rsidRDefault="00AD7846" w:rsidP="00AD7846">
      <w:pPr>
        <w:spacing w:after="60"/>
        <w:jc w:val="right"/>
        <w:rPr>
          <w:rFonts w:ascii="Arial" w:hAnsi="Arial" w:cs="Arial"/>
          <w:sz w:val="20"/>
          <w:szCs w:val="20"/>
        </w:rPr>
      </w:pPr>
    </w:p>
    <w:p w14:paraId="45336184" w14:textId="77777777" w:rsidR="00AD7846" w:rsidRDefault="00AD7846" w:rsidP="00AD7846">
      <w:pPr>
        <w:spacing w:after="60"/>
        <w:jc w:val="right"/>
        <w:rPr>
          <w:rFonts w:ascii="Arial" w:hAnsi="Arial" w:cs="Arial"/>
          <w:sz w:val="20"/>
          <w:szCs w:val="20"/>
        </w:rPr>
      </w:pPr>
    </w:p>
    <w:p w14:paraId="72A04F3E" w14:textId="77777777" w:rsidR="00AD7846" w:rsidRDefault="00AD7846" w:rsidP="00AD7846">
      <w:pPr>
        <w:spacing w:after="60"/>
        <w:jc w:val="right"/>
        <w:rPr>
          <w:rFonts w:ascii="Arial" w:hAnsi="Arial" w:cs="Arial"/>
          <w:sz w:val="20"/>
          <w:szCs w:val="20"/>
        </w:rPr>
      </w:pPr>
    </w:p>
    <w:p w14:paraId="6A20973C" w14:textId="77777777" w:rsidR="00AD7846" w:rsidRDefault="00AD7846" w:rsidP="00AD7846">
      <w:pPr>
        <w:spacing w:after="60"/>
        <w:jc w:val="right"/>
        <w:rPr>
          <w:rFonts w:ascii="Arial" w:hAnsi="Arial" w:cs="Arial"/>
          <w:sz w:val="20"/>
          <w:szCs w:val="20"/>
        </w:rPr>
      </w:pPr>
    </w:p>
    <w:p w14:paraId="0A13F6E4" w14:textId="482FBADD" w:rsidR="00AD7846" w:rsidRDefault="00AD7846" w:rsidP="00AD7846">
      <w:pPr>
        <w:spacing w:after="60"/>
        <w:jc w:val="right"/>
        <w:rPr>
          <w:rFonts w:ascii="Arial" w:hAnsi="Arial" w:cs="Arial"/>
          <w:sz w:val="20"/>
          <w:szCs w:val="20"/>
        </w:rPr>
      </w:pPr>
      <w:r w:rsidRPr="00AD7846">
        <w:rPr>
          <w:rFonts w:ascii="Arial" w:hAnsi="Arial" w:cs="Arial"/>
          <w:sz w:val="20"/>
          <w:szCs w:val="20"/>
        </w:rPr>
        <w:t>Firma del legale rappresentante del soggetto capofila</w:t>
      </w:r>
    </w:p>
    <w:p w14:paraId="08020D46" w14:textId="77777777" w:rsidR="00AD7846" w:rsidRPr="00AD7846" w:rsidRDefault="00AD7846" w:rsidP="00AD7846">
      <w:pPr>
        <w:spacing w:after="60"/>
        <w:jc w:val="right"/>
        <w:rPr>
          <w:rFonts w:ascii="Arial" w:hAnsi="Arial" w:cs="Arial"/>
          <w:sz w:val="20"/>
          <w:szCs w:val="20"/>
        </w:rPr>
      </w:pPr>
    </w:p>
    <w:p w14:paraId="3AF34260" w14:textId="77777777" w:rsidR="00AD7846" w:rsidRPr="00AD7846" w:rsidRDefault="00AD7846" w:rsidP="00AD7846">
      <w:pPr>
        <w:spacing w:after="60"/>
        <w:jc w:val="right"/>
        <w:rPr>
          <w:rFonts w:ascii="Arial" w:hAnsi="Arial" w:cs="Arial"/>
          <w:sz w:val="20"/>
          <w:szCs w:val="20"/>
        </w:rPr>
      </w:pPr>
      <w:r w:rsidRPr="00AD7846">
        <w:rPr>
          <w:rFonts w:ascii="Arial" w:hAnsi="Arial" w:cs="Arial"/>
          <w:sz w:val="20"/>
          <w:szCs w:val="20"/>
        </w:rPr>
        <w:t>________________________________________</w:t>
      </w:r>
    </w:p>
    <w:p w14:paraId="7C10B957" w14:textId="77777777" w:rsidR="00AD7846" w:rsidRDefault="00AD7846">
      <w:pPr>
        <w:spacing w:after="60"/>
        <w:jc w:val="both"/>
      </w:pPr>
    </w:p>
    <w:sectPr w:rsidR="00AD7846" w:rsidSect="00034616">
      <w:headerReference w:type="default" r:id="rId8"/>
      <w:footerReference w:type="default" r:id="rId9"/>
      <w:pgSz w:w="12240" w:h="15840"/>
      <w:pgMar w:top="850" w:right="850" w:bottom="737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D899" w14:textId="77777777" w:rsidR="00926173" w:rsidRPr="00CC6C31" w:rsidRDefault="00926173">
      <w:pPr>
        <w:spacing w:after="0" w:line="240" w:lineRule="auto"/>
      </w:pPr>
      <w:r w:rsidRPr="00CC6C31">
        <w:separator/>
      </w:r>
    </w:p>
  </w:endnote>
  <w:endnote w:type="continuationSeparator" w:id="0">
    <w:p w14:paraId="11648CC7" w14:textId="77777777" w:rsidR="00926173" w:rsidRPr="00CC6C31" w:rsidRDefault="00926173">
      <w:pPr>
        <w:spacing w:after="0" w:line="240" w:lineRule="auto"/>
      </w:pPr>
      <w:r w:rsidRPr="00CC6C3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013A" w14:textId="44A67376" w:rsidR="004D5A3B" w:rsidRPr="002125FF" w:rsidRDefault="002125FF" w:rsidP="002125FF">
    <w:pPr>
      <w:spacing w:before="240"/>
      <w:jc w:val="center"/>
      <w:rPr>
        <w:rFonts w:ascii="Arial" w:hAnsi="Arial" w:cs="Arial"/>
        <w:sz w:val="18"/>
        <w:szCs w:val="18"/>
      </w:rPr>
    </w:pPr>
    <w:r>
      <w:rPr>
        <w:rFonts w:ascii="Arial" w:hAnsi="Arial"/>
        <w:sz w:val="18"/>
      </w:rPr>
      <w:t xml:space="preserve">Allegato </w:t>
    </w:r>
    <w:r w:rsidR="007E692F">
      <w:rPr>
        <w:rFonts w:ascii="Arial" w:hAnsi="Arial"/>
        <w:sz w:val="18"/>
      </w:rPr>
      <w:t>M</w:t>
    </w:r>
    <w:r>
      <w:rPr>
        <w:rFonts w:ascii="Arial" w:hAnsi="Arial"/>
        <w:sz w:val="18"/>
      </w:rPr>
      <w:t xml:space="preserve"> - Scheda sintetica finale del progetto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8D1C0" w14:textId="77777777" w:rsidR="00926173" w:rsidRPr="00CC6C31" w:rsidRDefault="00926173">
      <w:pPr>
        <w:spacing w:after="0" w:line="240" w:lineRule="auto"/>
      </w:pPr>
      <w:r w:rsidRPr="00CC6C31">
        <w:separator/>
      </w:r>
    </w:p>
  </w:footnote>
  <w:footnote w:type="continuationSeparator" w:id="0">
    <w:p w14:paraId="14C55F15" w14:textId="77777777" w:rsidR="00926173" w:rsidRPr="00CC6C31" w:rsidRDefault="00926173">
      <w:pPr>
        <w:spacing w:after="0" w:line="240" w:lineRule="auto"/>
      </w:pPr>
      <w:r w:rsidRPr="00CC6C3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BC25" w14:textId="77777777" w:rsidR="00CC6C31" w:rsidRPr="00CC6C31" w:rsidRDefault="007B5D50" w:rsidP="00CC6C31">
    <w:pPr>
      <w:pStyle w:val="Intestazione"/>
      <w:jc w:val="center"/>
      <w:rPr>
        <w:b/>
        <w:sz w:val="18"/>
      </w:rPr>
    </w:pPr>
    <w:r w:rsidRPr="007C3838">
      <w:rPr>
        <w:noProof/>
      </w:rPr>
      <w:drawing>
        <wp:inline distT="0" distB="0" distL="0" distR="0" wp14:anchorId="65E674AE" wp14:editId="5517159F">
          <wp:extent cx="4114800" cy="859280"/>
          <wp:effectExtent l="0" t="0" r="0" b="0"/>
          <wp:docPr id="5019534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83839" cy="8736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BEA046" w14:textId="013C780E" w:rsidR="004D5A3B" w:rsidRPr="002125FF" w:rsidRDefault="00C51FAD" w:rsidP="00CC6C31">
    <w:pPr>
      <w:jc w:val="right"/>
      <w:rPr>
        <w:rFonts w:ascii="Arial" w:hAnsi="Arial" w:cs="Arial"/>
        <w:sz w:val="20"/>
        <w:szCs w:val="20"/>
      </w:rPr>
    </w:pPr>
    <w:r>
      <w:rPr>
        <w:rFonts w:ascii="Arial" w:hAnsi="Arial"/>
        <w:b/>
        <w:sz w:val="20"/>
      </w:rPr>
      <w:t xml:space="preserve">Allegato </w:t>
    </w:r>
    <w:r w:rsidR="007E692F">
      <w:rPr>
        <w:rFonts w:ascii="Arial" w:hAnsi="Arial"/>
        <w:b/>
        <w:sz w:val="20"/>
      </w:rPr>
      <w:t>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3C0127"/>
    <w:multiLevelType w:val="hybridMultilevel"/>
    <w:tmpl w:val="ADE4A73C"/>
    <w:lvl w:ilvl="0" w:tplc="63CC063A">
      <w:numFmt w:val="bullet"/>
      <w:lvlText w:val="-"/>
      <w:lvlJc w:val="left"/>
      <w:pPr>
        <w:ind w:left="720" w:hanging="360"/>
      </w:pPr>
      <w:rPr>
        <w:rFonts w:ascii="Yu Gothic UI" w:eastAsia="Yu Gothic UI" w:hAnsi="Yu Gothic UI" w:cs="Yu Gothic UI" w:hint="default"/>
        <w:b w:val="0"/>
        <w:bCs w:val="0"/>
        <w:i w:val="0"/>
        <w:iCs w:val="0"/>
        <w:color w:val="221F1F"/>
        <w:spacing w:val="0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55175"/>
    <w:multiLevelType w:val="hybridMultilevel"/>
    <w:tmpl w:val="8D42AF48"/>
    <w:lvl w:ilvl="0" w:tplc="63CC063A">
      <w:numFmt w:val="bullet"/>
      <w:lvlText w:val="-"/>
      <w:lvlJc w:val="left"/>
      <w:pPr>
        <w:ind w:left="720" w:hanging="360"/>
      </w:pPr>
      <w:rPr>
        <w:rFonts w:ascii="Yu Gothic UI" w:eastAsia="Yu Gothic UI" w:hAnsi="Yu Gothic UI" w:cs="Yu Gothic UI" w:hint="default"/>
        <w:b w:val="0"/>
        <w:bCs w:val="0"/>
        <w:i w:val="0"/>
        <w:iCs w:val="0"/>
        <w:color w:val="221F1F"/>
        <w:spacing w:val="0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259234">
    <w:abstractNumId w:val="8"/>
  </w:num>
  <w:num w:numId="2" w16cid:durableId="106437791">
    <w:abstractNumId w:val="6"/>
  </w:num>
  <w:num w:numId="3" w16cid:durableId="1667441777">
    <w:abstractNumId w:val="5"/>
  </w:num>
  <w:num w:numId="4" w16cid:durableId="453139454">
    <w:abstractNumId w:val="4"/>
  </w:num>
  <w:num w:numId="5" w16cid:durableId="1135292605">
    <w:abstractNumId w:val="7"/>
  </w:num>
  <w:num w:numId="6" w16cid:durableId="1899121493">
    <w:abstractNumId w:val="3"/>
  </w:num>
  <w:num w:numId="7" w16cid:durableId="501048479">
    <w:abstractNumId w:val="2"/>
  </w:num>
  <w:num w:numId="8" w16cid:durableId="521750032">
    <w:abstractNumId w:val="1"/>
  </w:num>
  <w:num w:numId="9" w16cid:durableId="1140539617">
    <w:abstractNumId w:val="0"/>
  </w:num>
  <w:num w:numId="10" w16cid:durableId="1622297557">
    <w:abstractNumId w:val="10"/>
  </w:num>
  <w:num w:numId="11" w16cid:durableId="16958371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99F"/>
    <w:rsid w:val="00034616"/>
    <w:rsid w:val="00047BA4"/>
    <w:rsid w:val="0006063C"/>
    <w:rsid w:val="00082098"/>
    <w:rsid w:val="0015074B"/>
    <w:rsid w:val="00185C3C"/>
    <w:rsid w:val="001F4534"/>
    <w:rsid w:val="002125FF"/>
    <w:rsid w:val="00234617"/>
    <w:rsid w:val="00252060"/>
    <w:rsid w:val="0029639D"/>
    <w:rsid w:val="002B7EA2"/>
    <w:rsid w:val="002F709E"/>
    <w:rsid w:val="00326F90"/>
    <w:rsid w:val="003F006E"/>
    <w:rsid w:val="004A6811"/>
    <w:rsid w:val="004C76B9"/>
    <w:rsid w:val="004D5A3B"/>
    <w:rsid w:val="004E7FEB"/>
    <w:rsid w:val="005420DA"/>
    <w:rsid w:val="005855D1"/>
    <w:rsid w:val="005A131D"/>
    <w:rsid w:val="00653533"/>
    <w:rsid w:val="006C64F9"/>
    <w:rsid w:val="0071342C"/>
    <w:rsid w:val="007B5D50"/>
    <w:rsid w:val="007E2289"/>
    <w:rsid w:val="007E692F"/>
    <w:rsid w:val="008346BA"/>
    <w:rsid w:val="00906E48"/>
    <w:rsid w:val="00926173"/>
    <w:rsid w:val="00AA1D8D"/>
    <w:rsid w:val="00AD7846"/>
    <w:rsid w:val="00AF00FC"/>
    <w:rsid w:val="00B47730"/>
    <w:rsid w:val="00C074CE"/>
    <w:rsid w:val="00C51FAD"/>
    <w:rsid w:val="00C737F8"/>
    <w:rsid w:val="00C82E61"/>
    <w:rsid w:val="00CB0664"/>
    <w:rsid w:val="00CC6C31"/>
    <w:rsid w:val="00D5182B"/>
    <w:rsid w:val="00DB1943"/>
    <w:rsid w:val="00E82A2A"/>
    <w:rsid w:val="00EB6485"/>
    <w:rsid w:val="00F06E7A"/>
    <w:rsid w:val="00F62C4F"/>
    <w:rsid w:val="00FA033F"/>
    <w:rsid w:val="00FC581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01C469"/>
  <w14:defaultImageDpi w14:val="300"/>
  <w15:docId w15:val="{CB4227C7-7CAF-4959-9E02-7E34A12CA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Times New Roman" w:hAnsi="Times New Roman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llegamentoipertestuale">
    <w:name w:val="Hyperlink"/>
    <w:basedOn w:val="Carpredefinitoparagrafo"/>
    <w:uiPriority w:val="99"/>
    <w:unhideWhenUsed/>
    <w:rsid w:val="003F006E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F006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82E61"/>
    <w:rPr>
      <w:color w:val="800080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346B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346BA"/>
    <w:rPr>
      <w:rFonts w:ascii="Times New Roman" w:hAnsi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346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Andrea Cristaldini</cp:lastModifiedBy>
  <cp:revision>2</cp:revision>
  <dcterms:created xsi:type="dcterms:W3CDTF">2026-07-10T07:51:00Z</dcterms:created>
  <dcterms:modified xsi:type="dcterms:W3CDTF">2026-07-10T07:51:00Z</dcterms:modified>
  <cp:category/>
</cp:coreProperties>
</file>